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Claude Code macOS 安装与使用教程</w:t>
      </w:r>
    </w:p>
    <w:p>
      <w:r>
        <w:t>版本：2.1.177</w:t>
      </w:r>
    </w:p>
    <w:p>
      <w:r>
        <w:t>官方来源：https://www.npmjs.com/package/@anthropic-ai/claude-code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Anthropic 的命令行智能编程工具，适合开发、排错、重构和代码库理解。</w:t>
      </w:r>
    </w:p>
    <w:p>
      <w:pPr>
        <w:pStyle w:val="Heading1"/>
      </w:pPr>
      <w:r>
        <w:t>资源包内容</w:t>
      </w:r>
    </w:p>
    <w:p>
      <w:r>
        <w:t>anthropic-ai-claude-code-2.1.177.tgz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Node.js 18 或以上版本</w:t>
      </w:r>
    </w:p>
    <w:p>
      <w:r>
        <w:t>Claude 账号或对应订阅/授权</w:t>
      </w:r>
    </w:p>
    <w:p>
      <w:r>
        <w:t>可以访问 npm/网络的环境</w:t>
      </w:r>
    </w:p>
    <w:p>
      <w:pPr>
        <w:pStyle w:val="Heading1"/>
      </w:pPr>
      <w:r>
        <w:t>安装步骤</w:t>
      </w:r>
    </w:p>
    <w:p>
      <w:r>
        <w:t>解压资源包到一个固定文件夹，例如 Downloads/61x-tools。</w:t>
      </w:r>
    </w:p>
    <w:p>
      <w:r>
        <w:t>打开 Terminal，进入解压后的文件夹。</w:t>
      </w:r>
    </w:p>
    <w:p>
      <w:r>
        <w:t>执行 chmod +x install-mac.sh。</w:t>
      </w:r>
    </w:p>
    <w:p>
      <w:r>
        <w:t>执行 ./install-mac.sh。</w:t>
      </w:r>
    </w:p>
    <w:p>
      <w:r>
        <w:t>安装完成后执行 claude --version 检查结果。</w:t>
      </w:r>
    </w:p>
    <w:p>
      <w:pPr>
        <w:pStyle w:val="Heading1"/>
      </w:pPr>
      <w:r>
        <w:t>脚本实际执行的安装命令</w:t>
      </w:r>
    </w:p>
    <w:p>
      <w:r>
        <w:t>npm install -g ./anthropic-ai-claude-code-2.1.177.tgz</w:t>
      </w:r>
    </w:p>
    <w:p>
      <w:pPr>
        <w:pStyle w:val="Heading1"/>
      </w:pPr>
      <w:r>
        <w:t>第一次使用</w:t>
      </w:r>
    </w:p>
    <w:p>
      <w:r>
        <w:t>在终端运行 claude</w:t>
      </w:r>
    </w:p>
    <w:p>
      <w:r>
        <w:t>按提示登录或完成授权</w:t>
      </w:r>
    </w:p>
    <w:p>
      <w:r>
        <w:t>进入项目文件夹后再让 Claude Code 读取和修改文件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